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CA" w:rsidRDefault="00C233CA" w:rsidP="00C233CA">
      <w:pPr>
        <w:pStyle w:val="af0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0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0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C233CA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A3146E">
      <w:pPr>
        <w:ind w:left="709"/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 w:rsidR="003728B5">
        <w:rPr>
          <w:bCs/>
        </w:rPr>
        <w:t xml:space="preserve"> №37 </w:t>
      </w:r>
      <w:r>
        <w:rPr>
          <w:bCs/>
        </w:rPr>
        <w:t>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3728B5">
        <w:t>предоставл</w:t>
      </w:r>
      <w:r w:rsidR="0064530C" w:rsidRPr="0064530C">
        <w:t>ению  муниципальн</w:t>
      </w:r>
      <w:r w:rsidR="003728B5">
        <w:t>ых</w:t>
      </w:r>
      <w:r w:rsidR="0064530C" w:rsidRPr="0064530C">
        <w:t xml:space="preserve"> </w:t>
      </w:r>
      <w:r w:rsidR="003728B5">
        <w:t>жилых помещений по договорам социального найма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0F5CA6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0F5CA6">
        <w:t>,</w:t>
      </w:r>
      <w:r w:rsidR="000F5CA6" w:rsidRPr="000F5CA6">
        <w:t xml:space="preserve"> </w:t>
      </w:r>
      <w:r w:rsidR="000F5CA6">
        <w:t xml:space="preserve">администрация Палецкого сельсовета Баганского района Новосибирской области  </w:t>
      </w:r>
      <w:r>
        <w:t xml:space="preserve">                                                      </w:t>
      </w:r>
      <w:r w:rsidR="00850616">
        <w:t xml:space="preserve"> </w:t>
      </w:r>
    </w:p>
    <w:p w:rsidR="008536BF" w:rsidRDefault="000F5CA6" w:rsidP="000F5CA6">
      <w:pPr>
        <w:autoSpaceDE w:val="0"/>
        <w:autoSpaceDN w:val="0"/>
        <w:adjustRightInd w:val="0"/>
        <w:ind w:firstLine="709"/>
        <w:jc w:val="both"/>
      </w:pPr>
      <w:r>
        <w:t>ПОСТАНОВЛЯЕТ:</w:t>
      </w:r>
      <w:r w:rsidR="00A93858">
        <w:t xml:space="preserve">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0721" w:rsidRDefault="000F5CA6" w:rsidP="000F5CA6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3728B5">
        <w:rPr>
          <w:bCs/>
        </w:rPr>
        <w:t xml:space="preserve"> №37</w:t>
      </w:r>
      <w:r w:rsidR="007A35F1">
        <w:rPr>
          <w:bCs/>
        </w:rPr>
        <w:t xml:space="preserve"> «</w:t>
      </w:r>
      <w:r w:rsidR="003728B5">
        <w:rPr>
          <w:bCs/>
        </w:rPr>
        <w:t xml:space="preserve">Об утверждении  административного регламента </w:t>
      </w:r>
      <w:r w:rsidR="003728B5" w:rsidRPr="0064530C">
        <w:rPr>
          <w:bCs/>
        </w:rPr>
        <w:t xml:space="preserve">предоставления муниципальной услуги по </w:t>
      </w:r>
      <w:r w:rsidR="003728B5">
        <w:t>предоставл</w:t>
      </w:r>
      <w:r w:rsidR="003728B5" w:rsidRPr="0064530C">
        <w:t>ению  муниципальн</w:t>
      </w:r>
      <w:r w:rsidR="003728B5">
        <w:t>ых</w:t>
      </w:r>
      <w:r w:rsidR="003728B5" w:rsidRPr="0064530C">
        <w:t xml:space="preserve"> </w:t>
      </w:r>
      <w:r w:rsidR="003728B5">
        <w:t>жилых помещений по договорам социального найма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C233CA" w:rsidRDefault="00C233CA" w:rsidP="00C233CA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C233CA" w:rsidRDefault="00C233CA" w:rsidP="00C233CA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</w:pP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BF7D7B" w:rsidRDefault="00C233CA" w:rsidP="00C233C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>Палецкого сельсовета.</w:t>
      </w: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 xml:space="preserve">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C233CA" w:rsidRDefault="00C233CA" w:rsidP="00C233CA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C233CA" w:rsidRDefault="00C233CA" w:rsidP="00C233CA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C233CA" w:rsidRDefault="00C233CA" w:rsidP="00C233CA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CF166C" w:rsidRDefault="00CF166C" w:rsidP="000F5CA6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CF166C">
      <w:pPr>
        <w:ind w:firstLine="709"/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A3146E">
        <w:tab/>
      </w:r>
      <w:r>
        <w:t>В.И.Калач</w:t>
      </w:r>
    </w:p>
    <w:p w:rsidR="00586B11" w:rsidRDefault="00586B11" w:rsidP="0064530C">
      <w:pPr>
        <w:rPr>
          <w:sz w:val="20"/>
          <w:szCs w:val="20"/>
        </w:rPr>
      </w:pPr>
    </w:p>
    <w:p w:rsidR="00CD2784" w:rsidRDefault="00CD2784" w:rsidP="0064530C">
      <w:pPr>
        <w:rPr>
          <w:sz w:val="20"/>
          <w:szCs w:val="20"/>
        </w:rPr>
      </w:pPr>
    </w:p>
    <w:p w:rsidR="00BF7D7B" w:rsidRDefault="00BF7D7B" w:rsidP="0064530C">
      <w:pPr>
        <w:rPr>
          <w:sz w:val="20"/>
          <w:szCs w:val="20"/>
        </w:rPr>
      </w:pPr>
    </w:p>
    <w:p w:rsidR="00BF7D7B" w:rsidRDefault="00BF7D7B" w:rsidP="0064530C">
      <w:pPr>
        <w:rPr>
          <w:sz w:val="20"/>
          <w:szCs w:val="20"/>
        </w:rPr>
      </w:pPr>
    </w:p>
    <w:p w:rsidR="00BF7D7B" w:rsidRDefault="00BF7D7B" w:rsidP="0064530C">
      <w:pPr>
        <w:rPr>
          <w:sz w:val="20"/>
          <w:szCs w:val="20"/>
        </w:rPr>
      </w:pPr>
    </w:p>
    <w:p w:rsidR="00BF7D7B" w:rsidRDefault="00BF7D7B" w:rsidP="0064530C">
      <w:pPr>
        <w:rPr>
          <w:sz w:val="20"/>
          <w:szCs w:val="20"/>
        </w:rPr>
      </w:pPr>
    </w:p>
    <w:p w:rsidR="00CD2784" w:rsidRDefault="00CD2784" w:rsidP="0064530C">
      <w:pPr>
        <w:rPr>
          <w:sz w:val="20"/>
          <w:szCs w:val="20"/>
        </w:rPr>
      </w:pPr>
    </w:p>
    <w:p w:rsidR="00586B11" w:rsidRDefault="00586B11" w:rsidP="0064530C">
      <w:pPr>
        <w:rPr>
          <w:sz w:val="20"/>
          <w:szCs w:val="20"/>
        </w:rPr>
      </w:pPr>
    </w:p>
    <w:p w:rsidR="00CF166C" w:rsidRDefault="00CF166C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7528A3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0E9" w:rsidRDefault="00A020E9">
      <w:r>
        <w:separator/>
      </w:r>
    </w:p>
  </w:endnote>
  <w:endnote w:type="continuationSeparator" w:id="1">
    <w:p w:rsidR="00A020E9" w:rsidRDefault="00A02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0E9" w:rsidRDefault="00A020E9">
      <w:r>
        <w:separator/>
      </w:r>
    </w:p>
  </w:footnote>
  <w:footnote w:type="continuationSeparator" w:id="1">
    <w:p w:rsidR="00A020E9" w:rsidRDefault="00A020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05910"/>
      <w:docPartObj>
        <w:docPartGallery w:val="Page Numbers (Top of Page)"/>
        <w:docPartUnique/>
      </w:docPartObj>
    </w:sdtPr>
    <w:sdtContent>
      <w:p w:rsidR="00586B11" w:rsidRDefault="00B464DC">
        <w:pPr>
          <w:pStyle w:val="ac"/>
          <w:jc w:val="center"/>
        </w:pPr>
        <w:r w:rsidRPr="00CF166C">
          <w:rPr>
            <w:sz w:val="22"/>
            <w:szCs w:val="22"/>
          </w:rPr>
          <w:fldChar w:fldCharType="begin"/>
        </w:r>
        <w:r w:rsidR="00C84E3F" w:rsidRPr="00CF166C">
          <w:rPr>
            <w:sz w:val="22"/>
            <w:szCs w:val="22"/>
          </w:rPr>
          <w:instrText xml:space="preserve"> PAGE   \* MERGEFORMAT </w:instrText>
        </w:r>
        <w:r w:rsidRPr="00CF166C">
          <w:rPr>
            <w:sz w:val="22"/>
            <w:szCs w:val="22"/>
          </w:rPr>
          <w:fldChar w:fldCharType="separate"/>
        </w:r>
        <w:r w:rsidR="00BF7D7B">
          <w:rPr>
            <w:noProof/>
            <w:sz w:val="22"/>
            <w:szCs w:val="22"/>
          </w:rPr>
          <w:t>2</w:t>
        </w:r>
        <w:r w:rsidRPr="00CF166C">
          <w:rPr>
            <w:sz w:val="22"/>
            <w:szCs w:val="22"/>
          </w:rPr>
          <w:fldChar w:fldCharType="end"/>
        </w:r>
      </w:p>
    </w:sdtContent>
  </w:sdt>
  <w:p w:rsidR="00AE2404" w:rsidRDefault="00AE240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E764F"/>
    <w:rsid w:val="000F2957"/>
    <w:rsid w:val="000F5CA6"/>
    <w:rsid w:val="000F7784"/>
    <w:rsid w:val="00120B21"/>
    <w:rsid w:val="00120F75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2A56"/>
    <w:rsid w:val="00205E4D"/>
    <w:rsid w:val="002068D7"/>
    <w:rsid w:val="00236259"/>
    <w:rsid w:val="00241E80"/>
    <w:rsid w:val="00253ADB"/>
    <w:rsid w:val="002550D2"/>
    <w:rsid w:val="00255FF4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42F4F"/>
    <w:rsid w:val="00354186"/>
    <w:rsid w:val="0036013E"/>
    <w:rsid w:val="003626B4"/>
    <w:rsid w:val="00365179"/>
    <w:rsid w:val="003728B5"/>
    <w:rsid w:val="0037728D"/>
    <w:rsid w:val="00380B58"/>
    <w:rsid w:val="00393DFB"/>
    <w:rsid w:val="003A7406"/>
    <w:rsid w:val="003C7E02"/>
    <w:rsid w:val="003E0690"/>
    <w:rsid w:val="003F1B4F"/>
    <w:rsid w:val="003F66E6"/>
    <w:rsid w:val="00404C03"/>
    <w:rsid w:val="0044385B"/>
    <w:rsid w:val="00460081"/>
    <w:rsid w:val="004639AA"/>
    <w:rsid w:val="00466EC2"/>
    <w:rsid w:val="004751F7"/>
    <w:rsid w:val="00483D14"/>
    <w:rsid w:val="00492839"/>
    <w:rsid w:val="004A0A7A"/>
    <w:rsid w:val="004B1FB1"/>
    <w:rsid w:val="004B3302"/>
    <w:rsid w:val="004B6C28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86B11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B570A"/>
    <w:rsid w:val="006D44A4"/>
    <w:rsid w:val="006E1015"/>
    <w:rsid w:val="006E3B84"/>
    <w:rsid w:val="006E438C"/>
    <w:rsid w:val="006E6547"/>
    <w:rsid w:val="006F2BC6"/>
    <w:rsid w:val="006F775D"/>
    <w:rsid w:val="00700096"/>
    <w:rsid w:val="00704C39"/>
    <w:rsid w:val="00711C41"/>
    <w:rsid w:val="007274F7"/>
    <w:rsid w:val="007528A3"/>
    <w:rsid w:val="00780721"/>
    <w:rsid w:val="00797502"/>
    <w:rsid w:val="007A0834"/>
    <w:rsid w:val="007A35F1"/>
    <w:rsid w:val="007B101B"/>
    <w:rsid w:val="007B1209"/>
    <w:rsid w:val="007B3F49"/>
    <w:rsid w:val="007B7024"/>
    <w:rsid w:val="007C3B85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2B6E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03584"/>
    <w:rsid w:val="00920512"/>
    <w:rsid w:val="00923B44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9F6690"/>
    <w:rsid w:val="00A020E9"/>
    <w:rsid w:val="00A074FE"/>
    <w:rsid w:val="00A11038"/>
    <w:rsid w:val="00A13793"/>
    <w:rsid w:val="00A30DBA"/>
    <w:rsid w:val="00A3146E"/>
    <w:rsid w:val="00A31DF6"/>
    <w:rsid w:val="00A50B9A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AE2404"/>
    <w:rsid w:val="00B22602"/>
    <w:rsid w:val="00B22AB1"/>
    <w:rsid w:val="00B36B1E"/>
    <w:rsid w:val="00B464DC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BF7D7B"/>
    <w:rsid w:val="00C051E0"/>
    <w:rsid w:val="00C21054"/>
    <w:rsid w:val="00C2314B"/>
    <w:rsid w:val="00C233CA"/>
    <w:rsid w:val="00C305C6"/>
    <w:rsid w:val="00C33991"/>
    <w:rsid w:val="00C725A7"/>
    <w:rsid w:val="00C72B6B"/>
    <w:rsid w:val="00C74D00"/>
    <w:rsid w:val="00C8004A"/>
    <w:rsid w:val="00C81567"/>
    <w:rsid w:val="00C84E3F"/>
    <w:rsid w:val="00C94D84"/>
    <w:rsid w:val="00CC47DE"/>
    <w:rsid w:val="00CD0E97"/>
    <w:rsid w:val="00CD1D27"/>
    <w:rsid w:val="00CD2784"/>
    <w:rsid w:val="00CD4A9A"/>
    <w:rsid w:val="00CE0B9B"/>
    <w:rsid w:val="00CF131A"/>
    <w:rsid w:val="00CF1414"/>
    <w:rsid w:val="00CF166C"/>
    <w:rsid w:val="00CF4FE4"/>
    <w:rsid w:val="00D06B5E"/>
    <w:rsid w:val="00D121D9"/>
    <w:rsid w:val="00D12E3E"/>
    <w:rsid w:val="00D13F1E"/>
    <w:rsid w:val="00D21E4F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3783"/>
    <w:rsid w:val="00E4747C"/>
    <w:rsid w:val="00E47A1E"/>
    <w:rsid w:val="00E47C22"/>
    <w:rsid w:val="00E71635"/>
    <w:rsid w:val="00E76DD4"/>
    <w:rsid w:val="00E77AC8"/>
    <w:rsid w:val="00E83C84"/>
    <w:rsid w:val="00E84AE9"/>
    <w:rsid w:val="00E90EC8"/>
    <w:rsid w:val="00E92CDE"/>
    <w:rsid w:val="00EA562D"/>
    <w:rsid w:val="00EA5ABC"/>
    <w:rsid w:val="00EC7D5F"/>
    <w:rsid w:val="00EE4C47"/>
    <w:rsid w:val="00EF5FEA"/>
    <w:rsid w:val="00EF75CA"/>
    <w:rsid w:val="00F10FF0"/>
    <w:rsid w:val="00F12EA8"/>
    <w:rsid w:val="00F2095C"/>
    <w:rsid w:val="00F32F2C"/>
    <w:rsid w:val="00F3369C"/>
    <w:rsid w:val="00F36FD6"/>
    <w:rsid w:val="00F40167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00D5"/>
    <w:rsid w:val="00FF29DC"/>
    <w:rsid w:val="00FF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rsid w:val="0064530C"/>
    <w:pPr>
      <w:tabs>
        <w:tab w:val="center" w:pos="4677"/>
        <w:tab w:val="right" w:pos="9355"/>
      </w:tabs>
    </w:pPr>
  </w:style>
  <w:style w:type="paragraph" w:styleId="af0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1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f">
    <w:name w:val="Нижний колонтитул Знак"/>
    <w:basedOn w:val="a0"/>
    <w:link w:val="ae"/>
    <w:uiPriority w:val="99"/>
    <w:rsid w:val="00AE2404"/>
    <w:rPr>
      <w:color w:val="000000"/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AE2404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D12E3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D12E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D12E3E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2019-07-19T05:45:00Z</cp:lastPrinted>
  <dcterms:created xsi:type="dcterms:W3CDTF">2021-12-03T09:55:00Z</dcterms:created>
  <dcterms:modified xsi:type="dcterms:W3CDTF">2021-12-06T03:00:00Z</dcterms:modified>
</cp:coreProperties>
</file>